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gesamtes OG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3758236" name="019db4ff-f7b0-7e04-a47d-c9726de4e1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751448" name="019db4ff-f7b0-7e04-a47d-c9726de4e1e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9916262" name="019db507-44bc-7858-9426-2ed35c6f72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76849" name="019db507-44bc-7858-9426-2ed35c6f72e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8703654" name="019db50a-ac79-7128-8078-732da052d1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620529" name="019db50a-ac79-7128-8078-732da052d17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gesamtes EG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3923935" name="019db516-009b-71e5-9034-807fc0accc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783844" name="019db516-009b-71e5-9034-807fc0acccf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2532632" name="019db51f-ab08-71ca-9561-4e9b1fb2e0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817514" name="019db51f-ab08-71ca-9561-4e9b1fb2e09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7653232" name="019db528-28b4-7f33-bbb1-a18d73b680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537744" name="019db528-28b4-7f33-bbb1-a18d73b6809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3548566" name="019db501-2234-7617-9498-83cdd62155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157871" name="019db501-2234-7617-9498-83cdd62155d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OG-EG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0126981" name="019db50f-4681-7015-93c5-9916481880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420" name="019db50f-4681-7015-93c5-9916481880e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6732507" name="019db518-e2c5-7ca1-8277-a2b219935b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825610" name="019db518-e2c5-7ca1-8277-a2b219935b2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3859201" name="019db521-a27c-7f79-9a52-20dd121338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749990" name="019db521-a27c-7f79-9a52-20dd121338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9180094" name="019db52d-402a-728f-8282-4df8475183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235714" name="019db52d-402a-728f-8282-4df8475183f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22743"/>
                  <wp:effectExtent l="0" t="0" r="0" b="0"/>
                  <wp:docPr id="56759827" name="019db974-2fff-73e4-9569-9b34273867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770096" name="019db974-2fff-73e4-9569-9b34273867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22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8555479" name="019db502-0052-7a35-9ce3-715d5448f1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411278" name="019db502-0052-7a35-9ce3-715d5448f10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6215202" name="019db508-da1a-748e-8c36-7f82434801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256039" name="019db508-da1a-748e-8c36-7f82434801e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174395" name="019db50c-fd15-76c6-bc62-27c0d6c447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292212" name="019db50c-fd15-76c6-bc62-27c0d6c4472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OG-EG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2767202" name="019db510-d40f-7cf5-855b-d17e6476f9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302033" name="019db510-d40f-7cf5-855b-d17e6476f94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5290978" name="019db51b-a0d6-761f-9b6c-34e8d01cd0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847747" name="019db51b-a0d6-761f-9b6c-34e8d01cd06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9448072" name="019db52e-9af6-7889-b1db-9396024e5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671443" name="019db52e-9af6-7889-b1db-9396024e55c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0270890" name="019db508-119e-7104-a657-4c4873d4b6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306793" name="019db508-119e-7104-a657-4c4873d4b68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5609114" name="019db50b-5f6a-7d36-9a77-7b0673dcda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895261" name="019db50b-5f6a-7d36-9a77-7b0673dcda0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Chemineé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8613237" name="019db513-e58a-7f6e-8be1-b95b40c70d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59634" name="019db513-e58a-7f6e-8be1-b95b40c70d9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7758815" name="019db523-351b-7be5-b336-646e3105f9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041075" name="019db523-351b-7be5-b336-646e3105f99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Alte Landstrasse 7, 8708 Männedorf</w:t>
          </w:r>
        </w:p>
        <w:p>
          <w:pPr>
            <w:spacing w:before="0" w:after="0"/>
          </w:pPr>
          <w:r>
            <w:t>DN 857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